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0668F" w14:textId="6E167866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6112C6">
        <w:rPr>
          <w:rFonts w:ascii="Arial" w:hAnsi="Arial" w:cs="Arial"/>
          <w:sz w:val="22"/>
          <w:szCs w:val="22"/>
        </w:rPr>
        <w:t>8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714"/>
      </w:tblGrid>
      <w:tr w:rsidR="00E8168E" w:rsidRPr="00E8168E" w14:paraId="0E1E014C" w14:textId="77777777" w:rsidTr="00E8168E">
        <w:trPr>
          <w:trHeight w:val="1357"/>
        </w:trPr>
        <w:tc>
          <w:tcPr>
            <w:tcW w:w="14028" w:type="dxa"/>
            <w:shd w:val="clear" w:color="auto" w:fill="F2F2F2" w:themeFill="background1" w:themeFillShade="F2"/>
          </w:tcPr>
          <w:p w14:paraId="4BBFC777" w14:textId="5A5F0299" w:rsidR="00E8168E" w:rsidRPr="00E8168E" w:rsidRDefault="00A4181A" w:rsidP="00E8168E">
            <w:pPr>
              <w:pStyle w:val="Nagwek1"/>
              <w:spacing w:before="120" w:line="240" w:lineRule="auto"/>
              <w:rPr>
                <w:sz w:val="22"/>
                <w:szCs w:val="18"/>
              </w:rPr>
            </w:pPr>
            <w:r w:rsidRPr="00E8168E">
              <w:rPr>
                <w:sz w:val="22"/>
                <w:szCs w:val="18"/>
              </w:rPr>
              <w:t>WYKAZ OSÓB</w:t>
            </w:r>
          </w:p>
          <w:p w14:paraId="1753EE02" w14:textId="77777777" w:rsidR="00E8168E" w:rsidRPr="00E8168E" w:rsidRDefault="00E8168E" w:rsidP="00E8168E">
            <w:pPr>
              <w:pStyle w:val="Tytu"/>
              <w:spacing w:before="120"/>
              <w:rPr>
                <w:rFonts w:cs="Arial"/>
                <w:bCs/>
                <w:sz w:val="22"/>
                <w:szCs w:val="18"/>
              </w:rPr>
            </w:pPr>
            <w:r w:rsidRPr="00E8168E">
              <w:rPr>
                <w:rFonts w:cs="Arial"/>
                <w:bCs/>
                <w:sz w:val="22"/>
                <w:szCs w:val="18"/>
              </w:rPr>
              <w:t>skierowanych przez Wykonawcę do realizacji zamówienia publicznego</w:t>
            </w:r>
          </w:p>
          <w:p w14:paraId="30036A9E" w14:textId="67B7E36F" w:rsidR="00E8168E" w:rsidRPr="00E8168E" w:rsidRDefault="00E8168E" w:rsidP="00E8168E">
            <w:pPr>
              <w:spacing w:before="120"/>
              <w:jc w:val="center"/>
              <w:rPr>
                <w:sz w:val="22"/>
                <w:szCs w:val="18"/>
              </w:rPr>
            </w:pPr>
            <w:r w:rsidRPr="00E8168E">
              <w:rPr>
                <w:rFonts w:ascii="Arial" w:hAnsi="Arial" w:cs="Arial"/>
                <w:b/>
                <w:bCs/>
                <w:sz w:val="22"/>
                <w:szCs w:val="18"/>
              </w:rPr>
              <w:t>na podstawie warunku wskazanego w Rozdziale VI</w:t>
            </w:r>
          </w:p>
        </w:tc>
      </w:tr>
    </w:tbl>
    <w:p w14:paraId="5714E0E1" w14:textId="36311FC2" w:rsidR="00E8168E" w:rsidRPr="00F70FD7" w:rsidRDefault="00E8168E" w:rsidP="0080587D">
      <w:pPr>
        <w:spacing w:after="240"/>
        <w:ind w:left="-426"/>
        <w:jc w:val="both"/>
        <w:rPr>
          <w:rFonts w:ascii="Arial" w:hAnsi="Arial" w:cs="Arial"/>
          <w:b/>
          <w:sz w:val="22"/>
        </w:rPr>
      </w:pPr>
      <w:r w:rsidRPr="00F70FD7">
        <w:rPr>
          <w:rFonts w:ascii="Arial" w:hAnsi="Arial" w:cs="Arial"/>
          <w:b/>
          <w:sz w:val="22"/>
        </w:rPr>
        <w:t xml:space="preserve">o udzielenie zamówienia publicznego w trybie art. 275 pkt </w:t>
      </w:r>
      <w:r w:rsidR="00B17D2F">
        <w:rPr>
          <w:rFonts w:ascii="Arial" w:hAnsi="Arial" w:cs="Arial"/>
          <w:b/>
          <w:sz w:val="22"/>
        </w:rPr>
        <w:t>2</w:t>
      </w:r>
      <w:r w:rsidRPr="00F70FD7">
        <w:rPr>
          <w:rFonts w:ascii="Arial" w:hAnsi="Arial" w:cs="Arial"/>
          <w:b/>
          <w:sz w:val="22"/>
        </w:rPr>
        <w:t xml:space="preserve"> ustawy </w:t>
      </w:r>
      <w:proofErr w:type="spellStart"/>
      <w:r w:rsidR="00795FA3">
        <w:rPr>
          <w:rFonts w:ascii="Arial" w:hAnsi="Arial" w:cs="Arial"/>
          <w:b/>
          <w:sz w:val="22"/>
        </w:rPr>
        <w:t>Pzp</w:t>
      </w:r>
      <w:proofErr w:type="spellEnd"/>
      <w:r w:rsidR="00795FA3">
        <w:rPr>
          <w:rFonts w:ascii="Arial" w:hAnsi="Arial" w:cs="Arial"/>
          <w:b/>
          <w:sz w:val="22"/>
        </w:rPr>
        <w:t xml:space="preserve"> </w:t>
      </w:r>
      <w:r w:rsidR="00694038" w:rsidRPr="00694038">
        <w:rPr>
          <w:rFonts w:ascii="Arial" w:hAnsi="Arial" w:cs="Arial"/>
          <w:b/>
          <w:sz w:val="22"/>
        </w:rPr>
        <w:t xml:space="preserve">na roboty budowlane realizowane w trybie zaprojektuj </w:t>
      </w:r>
      <w:r w:rsidR="00675969">
        <w:rPr>
          <w:rFonts w:ascii="Arial" w:hAnsi="Arial" w:cs="Arial"/>
          <w:b/>
          <w:sz w:val="22"/>
        </w:rPr>
        <w:br/>
      </w:r>
      <w:r w:rsidR="00694038" w:rsidRPr="00694038">
        <w:rPr>
          <w:rFonts w:ascii="Arial" w:hAnsi="Arial" w:cs="Arial"/>
          <w:b/>
          <w:sz w:val="22"/>
        </w:rPr>
        <w:t xml:space="preserve">i wybuduj pn.: </w:t>
      </w:r>
      <w:r w:rsidR="00F737F5" w:rsidRPr="00F737F5">
        <w:rPr>
          <w:rFonts w:ascii="Arial" w:hAnsi="Arial" w:cs="Arial"/>
          <w:b/>
          <w:sz w:val="22"/>
        </w:rPr>
        <w:t>Przebudowa układu retencjonowania wód opadowych w Parku im. Pierwszych Mieszkańców Kobylnicy</w:t>
      </w:r>
    </w:p>
    <w:tbl>
      <w:tblPr>
        <w:tblStyle w:val="Tabela-Siatka"/>
        <w:tblW w:w="141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31"/>
        <w:gridCol w:w="2538"/>
        <w:gridCol w:w="3524"/>
        <w:gridCol w:w="3411"/>
        <w:gridCol w:w="2199"/>
      </w:tblGrid>
      <w:tr w:rsidR="00EE4C90" w:rsidRPr="00FD1AFF" w14:paraId="0149FEE4" w14:textId="77777777" w:rsidTr="00795FA3">
        <w:trPr>
          <w:trHeight w:val="1501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03BBBB10" w14:textId="77777777" w:rsidR="00EE4C90" w:rsidRPr="00155AEC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5AE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54040BE2" w14:textId="77777777" w:rsidR="00EE4C90" w:rsidRPr="00336714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714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3A48CA59" w14:textId="77777777" w:rsidR="00EE4C90" w:rsidRPr="00336714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33671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Zakres wykonywanych czynności / stanowisko</w:t>
            </w:r>
          </w:p>
        </w:tc>
        <w:tc>
          <w:tcPr>
            <w:tcW w:w="3524" w:type="dxa"/>
            <w:shd w:val="clear" w:color="auto" w:fill="F2F2F2" w:themeFill="background1" w:themeFillShade="F2"/>
            <w:vAlign w:val="center"/>
          </w:tcPr>
          <w:p w14:paraId="15878BBB" w14:textId="77777777" w:rsidR="00EE4C90" w:rsidRPr="00336714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33671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Uprawnienia zawodowe </w:t>
            </w:r>
          </w:p>
        </w:tc>
        <w:tc>
          <w:tcPr>
            <w:tcW w:w="3411" w:type="dxa"/>
            <w:shd w:val="clear" w:color="auto" w:fill="F2F2F2" w:themeFill="background1" w:themeFillShade="F2"/>
            <w:vAlign w:val="center"/>
          </w:tcPr>
          <w:p w14:paraId="0C083EC8" w14:textId="77777777" w:rsidR="00EE4C90" w:rsidRPr="00336714" w:rsidRDefault="007309EB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b w:val="0"/>
                <w:i w:val="0"/>
                <w:iCs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iCs w:val="0"/>
                <w:color w:val="auto"/>
                <w:sz w:val="22"/>
                <w:szCs w:val="22"/>
              </w:rPr>
              <w:t>Zawód (specjalność, wykształcenie)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335D3AD3" w14:textId="278FBC22" w:rsidR="00EE4C90" w:rsidRPr="00336714" w:rsidRDefault="00D35786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Podstawa dysponowania: </w:t>
            </w:r>
            <w:r w:rsidR="00795FA3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EE4C90" w:rsidRPr="00336714">
              <w:rPr>
                <w:rFonts w:ascii="Arial" w:hAnsi="Arial" w:cs="Arial"/>
                <w:b/>
                <w:bCs/>
                <w:sz w:val="22"/>
                <w:szCs w:val="22"/>
              </w:rPr>
              <w:t>otencjał własny</w:t>
            </w:r>
            <w:r w:rsidR="00795F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E4C90" w:rsidRPr="00336714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AA68506" w14:textId="081C90B7" w:rsidR="00EE4C90" w:rsidRPr="00336714" w:rsidRDefault="00B17D2F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potencjał </w:t>
            </w:r>
            <w:r w:rsidR="00EE4C90" w:rsidRPr="003367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podmiotu trzeciego </w:t>
            </w:r>
          </w:p>
        </w:tc>
      </w:tr>
      <w:tr w:rsidR="001E595F" w:rsidRPr="001E595F" w14:paraId="7DC07104" w14:textId="77777777" w:rsidTr="00E8168E">
        <w:trPr>
          <w:trHeight w:val="403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7D1746AC" w14:textId="5ABCA84D" w:rsidR="001E595F" w:rsidRPr="001E595F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00FF2E06" w14:textId="129189F0" w:rsidR="001E595F" w:rsidRPr="001E595F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58954145" w14:textId="7465683E" w:rsidR="001E595F" w:rsidRPr="001E595F" w:rsidRDefault="001E595F" w:rsidP="00E8168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3524" w:type="dxa"/>
            <w:shd w:val="clear" w:color="auto" w:fill="F2F2F2" w:themeFill="background1" w:themeFillShade="F2"/>
            <w:vAlign w:val="center"/>
          </w:tcPr>
          <w:p w14:paraId="70F5CA88" w14:textId="715D0B3B" w:rsidR="001E595F" w:rsidRPr="001E595F" w:rsidRDefault="001E595F" w:rsidP="00E8168E">
            <w:pPr>
              <w:tabs>
                <w:tab w:val="left" w:pos="212"/>
              </w:tabs>
              <w:jc w:val="center"/>
              <w:rPr>
                <w:rFonts w:ascii="Arial" w:hAnsi="Arial" w:cs="Arial"/>
                <w:bCs/>
                <w:spacing w:val="-2"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pacing w:val="-2"/>
                <w:sz w:val="16"/>
                <w:szCs w:val="16"/>
              </w:rPr>
              <w:t>4</w:t>
            </w:r>
          </w:p>
        </w:tc>
        <w:tc>
          <w:tcPr>
            <w:tcW w:w="3411" w:type="dxa"/>
            <w:shd w:val="clear" w:color="auto" w:fill="F2F2F2" w:themeFill="background1" w:themeFillShade="F2"/>
            <w:vAlign w:val="center"/>
          </w:tcPr>
          <w:p w14:paraId="2067C03D" w14:textId="1984C841" w:rsidR="001E595F" w:rsidRPr="001E595F" w:rsidRDefault="001E595F" w:rsidP="00E8168E">
            <w:pPr>
              <w:autoSpaceDE w:val="0"/>
              <w:autoSpaceDN w:val="0"/>
              <w:adjustRightInd w:val="0"/>
              <w:ind w:lef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4746AF50" w14:textId="160315CC" w:rsidR="001E595F" w:rsidRPr="001E595F" w:rsidRDefault="001E595F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 w:val="0"/>
                <w:bCs/>
                <w:sz w:val="16"/>
                <w:szCs w:val="16"/>
              </w:rPr>
              <w:t>6</w:t>
            </w:r>
          </w:p>
        </w:tc>
      </w:tr>
      <w:tr w:rsidR="00EE4C90" w:rsidRPr="00FD1AFF" w14:paraId="3AFF82C1" w14:textId="77777777" w:rsidTr="001E595F">
        <w:trPr>
          <w:trHeight w:val="1875"/>
        </w:trPr>
        <w:tc>
          <w:tcPr>
            <w:tcW w:w="566" w:type="dxa"/>
            <w:vAlign w:val="center"/>
          </w:tcPr>
          <w:p w14:paraId="0EC41DCA" w14:textId="71F7B1E5" w:rsidR="00EE4C90" w:rsidRPr="00FD1AFF" w:rsidRDefault="0070745F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14:paraId="14B78143" w14:textId="77777777" w:rsidR="00EE4C90" w:rsidRPr="00FD1AFF" w:rsidRDefault="00EE4C90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538" w:type="dxa"/>
            <w:vAlign w:val="center"/>
          </w:tcPr>
          <w:p w14:paraId="7F32B8E4" w14:textId="77777777" w:rsidR="0080587D" w:rsidRPr="0080587D" w:rsidRDefault="001E595F" w:rsidP="008058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587D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973F94" w:rsidRPr="0080587D">
              <w:rPr>
                <w:rFonts w:ascii="Arial" w:hAnsi="Arial" w:cs="Arial"/>
                <w:b/>
                <w:sz w:val="22"/>
                <w:szCs w:val="22"/>
              </w:rPr>
              <w:t xml:space="preserve">ierownik </w:t>
            </w:r>
            <w:r w:rsidR="00154D47" w:rsidRPr="0080587D">
              <w:rPr>
                <w:rFonts w:ascii="Arial" w:hAnsi="Arial" w:cs="Arial"/>
                <w:b/>
                <w:sz w:val="22"/>
                <w:szCs w:val="22"/>
              </w:rPr>
              <w:t>budowy</w:t>
            </w:r>
            <w:r w:rsidR="00B7107A" w:rsidRPr="008058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A04FC" w:rsidRPr="0080587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80587D" w:rsidRPr="0080587D">
              <w:rPr>
                <w:rFonts w:ascii="Arial" w:hAnsi="Arial" w:cs="Arial"/>
                <w:b/>
                <w:sz w:val="22"/>
                <w:szCs w:val="22"/>
              </w:rPr>
              <w:t xml:space="preserve">w specjalności inżynieryjnej hydrotechnicznej </w:t>
            </w:r>
          </w:p>
          <w:p w14:paraId="5372DBA1" w14:textId="57EC08B9" w:rsidR="00447D84" w:rsidRPr="0080587D" w:rsidRDefault="0080587D" w:rsidP="0080587D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red"/>
              </w:rPr>
            </w:pPr>
            <w:r w:rsidRPr="0080587D">
              <w:rPr>
                <w:rFonts w:ascii="Arial" w:hAnsi="Arial" w:cs="Arial"/>
                <w:b/>
                <w:sz w:val="22"/>
                <w:szCs w:val="22"/>
              </w:rPr>
              <w:t>w ograniczonym zakresie lub bez ograniczeń</w:t>
            </w:r>
          </w:p>
        </w:tc>
        <w:tc>
          <w:tcPr>
            <w:tcW w:w="3524" w:type="dxa"/>
            <w:vAlign w:val="center"/>
          </w:tcPr>
          <w:p w14:paraId="7860A187" w14:textId="6A7AE0A5" w:rsidR="00973F94" w:rsidRPr="0086214A" w:rsidRDefault="00973F94" w:rsidP="00973F94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rodzaj uprawnień technicznych/zawodowych</w:t>
            </w:r>
            <w:r w:rsidR="001E595F">
              <w:rPr>
                <w:rFonts w:ascii="Arial" w:hAnsi="Arial" w:cs="Arial"/>
                <w:spacing w:val="-2"/>
                <w:sz w:val="22"/>
                <w:szCs w:val="22"/>
              </w:rPr>
              <w:t xml:space="preserve"> (zakres)</w:t>
            </w:r>
            <w:r w:rsidR="003C1212" w:rsidRPr="0086214A">
              <w:rPr>
                <w:rFonts w:ascii="Arial" w:hAnsi="Arial" w:cs="Arial"/>
                <w:spacing w:val="-2"/>
                <w:sz w:val="22"/>
                <w:szCs w:val="22"/>
              </w:rPr>
              <w:t>:</w:t>
            </w:r>
          </w:p>
          <w:p w14:paraId="2E21A36B" w14:textId="77777777" w:rsidR="003C1212" w:rsidRPr="0086214A" w:rsidRDefault="00973F94" w:rsidP="00973F94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nr uprawnień:</w:t>
            </w:r>
          </w:p>
          <w:p w14:paraId="5B86FE96" w14:textId="77777777" w:rsidR="00EE4C90" w:rsidRPr="0086214A" w:rsidRDefault="00EB2A9D" w:rsidP="003273CA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wydane przez:</w:t>
            </w:r>
          </w:p>
        </w:tc>
        <w:tc>
          <w:tcPr>
            <w:tcW w:w="3411" w:type="dxa"/>
            <w:vAlign w:val="center"/>
          </w:tcPr>
          <w:p w14:paraId="64E19B9A" w14:textId="77777777" w:rsidR="00327A7E" w:rsidRPr="00064886" w:rsidRDefault="00327A7E" w:rsidP="007309EB">
            <w:pPr>
              <w:autoSpaceDE w:val="0"/>
              <w:autoSpaceDN w:val="0"/>
              <w:adjustRightInd w:val="0"/>
              <w:ind w:left="45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99" w:type="dxa"/>
            <w:vAlign w:val="center"/>
          </w:tcPr>
          <w:p w14:paraId="3E1B5E5A" w14:textId="77777777" w:rsidR="00EE4C90" w:rsidRPr="00FD1AFF" w:rsidRDefault="00EE4C90" w:rsidP="00FB5904">
            <w:pPr>
              <w:pStyle w:val="Zawartotabeli"/>
              <w:snapToGrid w:val="0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694038" w:rsidRPr="007614D0" w14:paraId="37F464E7" w14:textId="77777777" w:rsidTr="001E595F">
        <w:trPr>
          <w:trHeight w:val="1875"/>
        </w:trPr>
        <w:tc>
          <w:tcPr>
            <w:tcW w:w="566" w:type="dxa"/>
            <w:vAlign w:val="center"/>
          </w:tcPr>
          <w:p w14:paraId="7AC13E62" w14:textId="35CFBCB3" w:rsidR="00694038" w:rsidRPr="007614D0" w:rsidRDefault="00694038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7614D0">
              <w:rPr>
                <w:rFonts w:ascii="Arial" w:hAnsi="Arial" w:cs="Arial"/>
                <w:bCs/>
                <w:sz w:val="20"/>
              </w:rPr>
              <w:lastRenderedPageBreak/>
              <w:t>2</w:t>
            </w:r>
          </w:p>
        </w:tc>
        <w:tc>
          <w:tcPr>
            <w:tcW w:w="1931" w:type="dxa"/>
            <w:vAlign w:val="center"/>
          </w:tcPr>
          <w:p w14:paraId="62831EB9" w14:textId="77777777" w:rsidR="00694038" w:rsidRPr="007614D0" w:rsidRDefault="00694038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538" w:type="dxa"/>
            <w:vAlign w:val="center"/>
          </w:tcPr>
          <w:p w14:paraId="5B3E996A" w14:textId="318157AC" w:rsidR="00694038" w:rsidRPr="007614D0" w:rsidRDefault="00694038" w:rsidP="00EF44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14D0">
              <w:rPr>
                <w:rFonts w:ascii="Arial" w:hAnsi="Arial" w:cs="Arial"/>
                <w:b/>
                <w:sz w:val="22"/>
                <w:szCs w:val="22"/>
              </w:rPr>
              <w:t xml:space="preserve">projektant </w:t>
            </w:r>
            <w:r w:rsidR="0080587D" w:rsidRPr="007614D0">
              <w:rPr>
                <w:rFonts w:ascii="Arial" w:hAnsi="Arial" w:cs="Arial"/>
                <w:b/>
                <w:sz w:val="22"/>
                <w:szCs w:val="22"/>
              </w:rPr>
              <w:t xml:space="preserve">w specjalności inżynieryjnej hydrotechnicznej </w:t>
            </w:r>
            <w:r w:rsidR="0080587D" w:rsidRPr="007614D0">
              <w:rPr>
                <w:rFonts w:ascii="Arial" w:hAnsi="Arial" w:cs="Arial"/>
                <w:b/>
                <w:sz w:val="22"/>
                <w:szCs w:val="22"/>
              </w:rPr>
              <w:br/>
              <w:t>w ograniczonym zakresie lub bez ograniczeń</w:t>
            </w:r>
          </w:p>
        </w:tc>
        <w:tc>
          <w:tcPr>
            <w:tcW w:w="3524" w:type="dxa"/>
            <w:vAlign w:val="center"/>
          </w:tcPr>
          <w:p w14:paraId="6FC323E9" w14:textId="77777777" w:rsidR="00694038" w:rsidRPr="007614D0" w:rsidRDefault="00694038" w:rsidP="00694038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7614D0">
              <w:rPr>
                <w:rFonts w:ascii="Arial" w:hAnsi="Arial" w:cs="Arial"/>
                <w:spacing w:val="-2"/>
                <w:sz w:val="22"/>
                <w:szCs w:val="22"/>
              </w:rPr>
              <w:t>rodzaj uprawnień technicznych/zawodowych (zakres):</w:t>
            </w:r>
          </w:p>
          <w:p w14:paraId="2C45A3F2" w14:textId="77777777" w:rsidR="00694038" w:rsidRPr="007614D0" w:rsidRDefault="00694038" w:rsidP="00694038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7614D0">
              <w:rPr>
                <w:rFonts w:ascii="Arial" w:hAnsi="Arial" w:cs="Arial"/>
                <w:spacing w:val="-2"/>
                <w:sz w:val="22"/>
                <w:szCs w:val="22"/>
              </w:rPr>
              <w:t>nr uprawnień:</w:t>
            </w:r>
          </w:p>
          <w:p w14:paraId="0B905B2A" w14:textId="06AF4FF6" w:rsidR="00694038" w:rsidRPr="007614D0" w:rsidRDefault="00694038" w:rsidP="00694038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7614D0">
              <w:rPr>
                <w:rFonts w:ascii="Arial" w:hAnsi="Arial" w:cs="Arial"/>
                <w:spacing w:val="-2"/>
                <w:sz w:val="22"/>
                <w:szCs w:val="22"/>
              </w:rPr>
              <w:t>wydane przez:</w:t>
            </w:r>
          </w:p>
        </w:tc>
        <w:tc>
          <w:tcPr>
            <w:tcW w:w="3411" w:type="dxa"/>
            <w:vAlign w:val="center"/>
          </w:tcPr>
          <w:p w14:paraId="3C062410" w14:textId="77777777" w:rsidR="00694038" w:rsidRPr="007614D0" w:rsidRDefault="00694038" w:rsidP="007309EB">
            <w:pPr>
              <w:autoSpaceDE w:val="0"/>
              <w:autoSpaceDN w:val="0"/>
              <w:adjustRightInd w:val="0"/>
              <w:ind w:left="45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99" w:type="dxa"/>
            <w:vAlign w:val="center"/>
          </w:tcPr>
          <w:p w14:paraId="52A2506E" w14:textId="77777777" w:rsidR="00694038" w:rsidRPr="007614D0" w:rsidRDefault="00694038" w:rsidP="00FB5904">
            <w:pPr>
              <w:pStyle w:val="Zawartotabeli"/>
              <w:snapToGrid w:val="0"/>
              <w:rPr>
                <w:rFonts w:ascii="Arial" w:hAnsi="Arial" w:cs="Arial"/>
                <w:color w:val="FF0000"/>
                <w:sz w:val="20"/>
              </w:rPr>
            </w:pPr>
          </w:p>
        </w:tc>
      </w:tr>
    </w:tbl>
    <w:p w14:paraId="2A953EE6" w14:textId="57C1526D" w:rsidR="001103BB" w:rsidRPr="00FD1AFF" w:rsidRDefault="001103BB" w:rsidP="00336714">
      <w:pPr>
        <w:autoSpaceDE w:val="0"/>
        <w:autoSpaceDN w:val="0"/>
        <w:adjustRightInd w:val="0"/>
        <w:spacing w:before="120" w:after="120" w:line="264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7614D0">
        <w:rPr>
          <w:rFonts w:ascii="Arial" w:hAnsi="Arial" w:cs="Arial"/>
          <w:b/>
          <w:sz w:val="22"/>
          <w:szCs w:val="22"/>
        </w:rPr>
        <w:t>Oświadczam</w:t>
      </w:r>
      <w:r w:rsidR="0084668A" w:rsidRPr="007614D0">
        <w:rPr>
          <w:rFonts w:ascii="Arial" w:hAnsi="Arial" w:cs="Arial"/>
          <w:b/>
          <w:sz w:val="22"/>
          <w:szCs w:val="22"/>
        </w:rPr>
        <w:t>/y</w:t>
      </w:r>
      <w:r w:rsidRPr="007614D0">
        <w:rPr>
          <w:rFonts w:ascii="Arial" w:hAnsi="Arial" w:cs="Arial"/>
          <w:b/>
          <w:sz w:val="22"/>
          <w:szCs w:val="22"/>
        </w:rPr>
        <w:t xml:space="preserve">, </w:t>
      </w:r>
      <w:r w:rsidR="00FF7D48" w:rsidRPr="007614D0">
        <w:rPr>
          <w:rFonts w:ascii="Arial" w:hAnsi="Arial" w:cs="Arial"/>
          <w:b/>
          <w:sz w:val="22"/>
          <w:szCs w:val="22"/>
        </w:rPr>
        <w:t>że</w:t>
      </w:r>
      <w:r w:rsidRPr="007614D0">
        <w:rPr>
          <w:rFonts w:ascii="Arial" w:hAnsi="Arial" w:cs="Arial"/>
          <w:b/>
          <w:sz w:val="22"/>
          <w:szCs w:val="22"/>
        </w:rPr>
        <w:t xml:space="preserve"> </w:t>
      </w:r>
      <w:r w:rsidR="00336714" w:rsidRPr="007614D0">
        <w:rPr>
          <w:rFonts w:ascii="Arial" w:hAnsi="Arial" w:cs="Arial"/>
          <w:b/>
          <w:sz w:val="22"/>
          <w:szCs w:val="22"/>
        </w:rPr>
        <w:t>osoby wskazane w tabeli</w:t>
      </w:r>
      <w:r w:rsidR="00336714">
        <w:rPr>
          <w:rFonts w:ascii="Arial" w:hAnsi="Arial" w:cs="Arial"/>
          <w:b/>
          <w:sz w:val="22"/>
          <w:szCs w:val="22"/>
        </w:rPr>
        <w:t xml:space="preserve"> będą uczestniczyć w realizacji zamówienia i </w:t>
      </w:r>
      <w:r w:rsidRPr="00FD1AFF">
        <w:rPr>
          <w:rFonts w:ascii="Arial" w:hAnsi="Arial" w:cs="Arial"/>
          <w:b/>
          <w:sz w:val="22"/>
          <w:szCs w:val="22"/>
        </w:rPr>
        <w:t>posiada</w:t>
      </w:r>
      <w:r w:rsidR="00336714">
        <w:rPr>
          <w:rFonts w:ascii="Arial" w:hAnsi="Arial" w:cs="Arial"/>
          <w:b/>
          <w:sz w:val="22"/>
          <w:szCs w:val="22"/>
        </w:rPr>
        <w:t>ją</w:t>
      </w:r>
      <w:r w:rsidRPr="00FD1AFF">
        <w:rPr>
          <w:rFonts w:ascii="Arial" w:hAnsi="Arial" w:cs="Arial"/>
          <w:b/>
          <w:sz w:val="22"/>
          <w:szCs w:val="22"/>
        </w:rPr>
        <w:t xml:space="preserve"> odpowiednie kwalifikacje zawodowe </w:t>
      </w:r>
      <w:r w:rsidR="00336714">
        <w:rPr>
          <w:rFonts w:ascii="Arial" w:hAnsi="Arial" w:cs="Arial"/>
          <w:b/>
          <w:sz w:val="22"/>
          <w:szCs w:val="22"/>
        </w:rPr>
        <w:t xml:space="preserve">wymagane przepisami </w:t>
      </w:r>
      <w:r w:rsidR="00D35786">
        <w:rPr>
          <w:rFonts w:ascii="Arial" w:hAnsi="Arial" w:cs="Arial"/>
          <w:b/>
          <w:sz w:val="22"/>
          <w:szCs w:val="22"/>
        </w:rPr>
        <w:t>P</w:t>
      </w:r>
      <w:r w:rsidR="00336714">
        <w:rPr>
          <w:rFonts w:ascii="Arial" w:hAnsi="Arial" w:cs="Arial"/>
          <w:b/>
          <w:sz w:val="22"/>
          <w:szCs w:val="22"/>
        </w:rPr>
        <w:t xml:space="preserve">rawa </w:t>
      </w:r>
      <w:r w:rsidR="00E8168E">
        <w:rPr>
          <w:rFonts w:ascii="Arial" w:hAnsi="Arial" w:cs="Arial"/>
          <w:b/>
          <w:sz w:val="22"/>
          <w:szCs w:val="22"/>
        </w:rPr>
        <w:t>b</w:t>
      </w:r>
      <w:r w:rsidR="00D35786">
        <w:rPr>
          <w:rFonts w:ascii="Arial" w:hAnsi="Arial" w:cs="Arial"/>
          <w:b/>
          <w:sz w:val="22"/>
          <w:szCs w:val="22"/>
        </w:rPr>
        <w:t xml:space="preserve">udowlanego, które są </w:t>
      </w:r>
      <w:r w:rsidRPr="00FD1AFF">
        <w:rPr>
          <w:rFonts w:ascii="Arial" w:hAnsi="Arial" w:cs="Arial"/>
          <w:b/>
          <w:sz w:val="22"/>
          <w:szCs w:val="22"/>
        </w:rPr>
        <w:t xml:space="preserve">niezbędne do </w:t>
      </w:r>
      <w:r w:rsidR="008461BF">
        <w:rPr>
          <w:rFonts w:ascii="Arial" w:hAnsi="Arial" w:cs="Arial"/>
          <w:b/>
          <w:sz w:val="22"/>
          <w:szCs w:val="22"/>
        </w:rPr>
        <w:t xml:space="preserve">rzetelnego </w:t>
      </w:r>
      <w:r w:rsidRPr="00FD1AFF">
        <w:rPr>
          <w:rFonts w:ascii="Arial" w:hAnsi="Arial" w:cs="Arial"/>
          <w:b/>
          <w:sz w:val="22"/>
          <w:szCs w:val="22"/>
        </w:rPr>
        <w:t>wykonania przedmiotu zamówienia</w:t>
      </w:r>
      <w:r w:rsidR="000718E9">
        <w:rPr>
          <w:rFonts w:ascii="Arial" w:hAnsi="Arial" w:cs="Arial"/>
          <w:b/>
          <w:sz w:val="22"/>
          <w:szCs w:val="22"/>
        </w:rPr>
        <w:t xml:space="preserve"> zgodnie z warunkami S</w:t>
      </w:r>
      <w:r w:rsidR="008461BF">
        <w:rPr>
          <w:rFonts w:ascii="Arial" w:hAnsi="Arial" w:cs="Arial"/>
          <w:b/>
          <w:sz w:val="22"/>
          <w:szCs w:val="22"/>
        </w:rPr>
        <w:t xml:space="preserve">WZ i </w:t>
      </w:r>
      <w:r w:rsidR="007D12D6">
        <w:rPr>
          <w:rFonts w:ascii="Arial" w:hAnsi="Arial" w:cs="Arial"/>
          <w:b/>
          <w:sz w:val="22"/>
          <w:szCs w:val="22"/>
        </w:rPr>
        <w:t>u</w:t>
      </w:r>
      <w:r w:rsidR="008461BF">
        <w:rPr>
          <w:rFonts w:ascii="Arial" w:hAnsi="Arial" w:cs="Arial"/>
          <w:b/>
          <w:sz w:val="22"/>
          <w:szCs w:val="22"/>
        </w:rPr>
        <w:t>mowy</w:t>
      </w:r>
      <w:r w:rsidRPr="00FD1AFF">
        <w:rPr>
          <w:rFonts w:ascii="Arial" w:hAnsi="Arial" w:cs="Arial"/>
          <w:b/>
          <w:sz w:val="22"/>
          <w:szCs w:val="22"/>
        </w:rPr>
        <w:t>.</w:t>
      </w:r>
    </w:p>
    <w:p w14:paraId="3A9AC6E9" w14:textId="77777777" w:rsidR="001103BB" w:rsidRPr="00E8168E" w:rsidRDefault="007C5C52" w:rsidP="000718E9">
      <w:pPr>
        <w:autoSpaceDE w:val="0"/>
        <w:autoSpaceDN w:val="0"/>
        <w:adjustRightInd w:val="0"/>
        <w:spacing w:after="480" w:line="264" w:lineRule="auto"/>
        <w:ind w:left="-567"/>
        <w:rPr>
          <w:rFonts w:ascii="Arial" w:hAnsi="Arial" w:cs="Arial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="00EE4C90" w:rsidRPr="00E8168E">
        <w:rPr>
          <w:rFonts w:ascii="Arial" w:hAnsi="Arial" w:cs="Arial"/>
          <w:sz w:val="22"/>
          <w:szCs w:val="22"/>
        </w:rPr>
        <w:t xml:space="preserve">W kolumnie ostatniej, należy wskazać </w:t>
      </w:r>
      <w:r w:rsidR="00336714" w:rsidRPr="00E8168E">
        <w:rPr>
          <w:rFonts w:ascii="Arial" w:hAnsi="Arial" w:cs="Arial"/>
          <w:sz w:val="22"/>
          <w:szCs w:val="22"/>
        </w:rPr>
        <w:t xml:space="preserve">podstawę dysponowania tzn. </w:t>
      </w:r>
      <w:r w:rsidR="00EE4C90" w:rsidRPr="00E8168E">
        <w:rPr>
          <w:rFonts w:ascii="Arial" w:hAnsi="Arial" w:cs="Arial"/>
          <w:sz w:val="22"/>
          <w:szCs w:val="22"/>
        </w:rPr>
        <w:t xml:space="preserve">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</w:t>
      </w:r>
      <w:r w:rsidR="00CA04FC" w:rsidRPr="00E8168E">
        <w:rPr>
          <w:rFonts w:ascii="Arial" w:hAnsi="Arial" w:cs="Arial"/>
          <w:sz w:val="22"/>
          <w:szCs w:val="22"/>
        </w:rPr>
        <w:t>podmiotu trzeciego stanowi tzw.</w:t>
      </w:r>
      <w:r w:rsidR="007D25F0" w:rsidRPr="00E8168E">
        <w:rPr>
          <w:rFonts w:ascii="Arial" w:hAnsi="Arial" w:cs="Arial"/>
          <w:sz w:val="22"/>
          <w:szCs w:val="22"/>
        </w:rPr>
        <w:t xml:space="preserve"> </w:t>
      </w:r>
      <w:r w:rsidR="00EE4C90" w:rsidRPr="00E8168E">
        <w:rPr>
          <w:rFonts w:ascii="Arial" w:hAnsi="Arial" w:cs="Arial"/>
          <w:sz w:val="22"/>
          <w:szCs w:val="22"/>
        </w:rPr>
        <w:t>dysponowania pośrednie, czyli sytuację, w której tytułem prawnym powoływania się przez Wykonawcę na dysponowanie osobami zdolnymi do wykonania zamówienia jest stosowne zobowiązanie podmiotu trzeciego do udostępnienia tych osób.</w:t>
      </w:r>
      <w:r w:rsidR="001103BB" w:rsidRPr="00E8168E">
        <w:rPr>
          <w:rFonts w:ascii="Arial" w:hAnsi="Arial" w:cs="Arial"/>
          <w:sz w:val="22"/>
          <w:szCs w:val="22"/>
        </w:rPr>
        <w:t xml:space="preserve"> </w:t>
      </w:r>
    </w:p>
    <w:p w14:paraId="5ECDABD0" w14:textId="77777777" w:rsidR="007D25F0" w:rsidRPr="00E8168E" w:rsidRDefault="007D25F0" w:rsidP="00E8168E">
      <w:pPr>
        <w:tabs>
          <w:tab w:val="left" w:pos="-426"/>
        </w:tabs>
        <w:spacing w:before="240"/>
        <w:ind w:left="-567" w:right="57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Pr="00E8168E">
        <w:rPr>
          <w:rFonts w:ascii="Arial" w:hAnsi="Arial" w:cs="Arial"/>
          <w:b/>
          <w:bCs/>
          <w:sz w:val="22"/>
          <w:szCs w:val="22"/>
        </w:rPr>
        <w:br/>
      </w:r>
      <w:r w:rsidRPr="00E8168E">
        <w:rPr>
          <w:rFonts w:ascii="Arial" w:hAnsi="Arial" w:cs="Arial"/>
          <w:b/>
          <w:bCs/>
          <w:color w:val="000000" w:themeColor="text1"/>
          <w:sz w:val="22"/>
          <w:szCs w:val="22"/>
        </w:rPr>
        <w:t>Dokument należy podpisać kwalifikowanym podpisem elektronicznym, podpisem zaufanym lub podpisem osobistym.</w:t>
      </w:r>
    </w:p>
    <w:p w14:paraId="13453C3B" w14:textId="77777777" w:rsidR="007D25F0" w:rsidRPr="00E8168E" w:rsidRDefault="007D25F0" w:rsidP="00E8168E">
      <w:pPr>
        <w:tabs>
          <w:tab w:val="left" w:pos="-426"/>
        </w:tabs>
        <w:ind w:left="-567"/>
        <w:rPr>
          <w:rFonts w:ascii="Arial" w:hAnsi="Arial" w:cs="Arial"/>
          <w:b/>
          <w:color w:val="000000" w:themeColor="text1"/>
          <w:sz w:val="22"/>
          <w:szCs w:val="22"/>
        </w:rPr>
      </w:pPr>
      <w:r w:rsidRPr="00E8168E">
        <w:rPr>
          <w:rFonts w:ascii="Arial" w:hAnsi="Arial" w:cs="Arial"/>
          <w:b/>
          <w:bCs/>
          <w:color w:val="000000" w:themeColor="text1"/>
          <w:sz w:val="22"/>
          <w:szCs w:val="22"/>
        </w:rPr>
        <w:t>Uwaga! Nanoszenie jakichkolwiek zmian w treści dokumentu po opatrzeniu ww. podpisem może skutkować naruszeniem integralności podpisu.</w:t>
      </w: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80587D">
      <w:headerReference w:type="first" r:id="rId8"/>
      <w:pgSz w:w="16838" w:h="11906" w:orient="landscape" w:code="9"/>
      <w:pgMar w:top="851" w:right="1418" w:bottom="851" w:left="2127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FF032" w14:textId="77777777" w:rsidR="00D83F66" w:rsidRDefault="00D83F66">
      <w:r>
        <w:separator/>
      </w:r>
    </w:p>
  </w:endnote>
  <w:endnote w:type="continuationSeparator" w:id="0">
    <w:p w14:paraId="2BE255C3" w14:textId="77777777" w:rsidR="00D83F66" w:rsidRDefault="00D8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826BC" w14:textId="77777777" w:rsidR="00D83F66" w:rsidRDefault="00D83F66">
      <w:r>
        <w:separator/>
      </w:r>
    </w:p>
  </w:footnote>
  <w:footnote w:type="continuationSeparator" w:id="0">
    <w:p w14:paraId="79C12F57" w14:textId="77777777" w:rsidR="00D83F66" w:rsidRDefault="00D83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87439" w14:textId="77777777" w:rsidR="00675969" w:rsidRDefault="00675969" w:rsidP="00675969">
    <w:pPr>
      <w:tabs>
        <w:tab w:val="left" w:pos="1073"/>
      </w:tabs>
      <w:spacing w:after="120"/>
      <w:rPr>
        <w:rFonts w:ascii="Arial" w:hAnsi="Arial" w:cs="Arial"/>
        <w:sz w:val="20"/>
      </w:rPr>
    </w:pPr>
    <w:bookmarkStart w:id="0" w:name="_Hlk129767617"/>
    <w:bookmarkStart w:id="1" w:name="_Hlk129767618"/>
    <w:bookmarkStart w:id="2" w:name="_Hlk170987545"/>
    <w:bookmarkStart w:id="3" w:name="_Hlk170987546"/>
    <w:bookmarkStart w:id="4" w:name="_Hlk172614193"/>
    <w:bookmarkStart w:id="5" w:name="_Hlk172614194"/>
    <w:bookmarkStart w:id="6" w:name="_Hlk172614232"/>
    <w:bookmarkStart w:id="7" w:name="_Hlk172614233"/>
    <w:bookmarkStart w:id="8" w:name="_Hlk172614234"/>
    <w:bookmarkStart w:id="9" w:name="_Hlk172614235"/>
  </w:p>
  <w:p w14:paraId="4540AAB4" w14:textId="77777777" w:rsidR="00675969" w:rsidRDefault="00675969" w:rsidP="00675969">
    <w:pPr>
      <w:tabs>
        <w:tab w:val="left" w:pos="1073"/>
      </w:tabs>
      <w:spacing w:after="120"/>
      <w:rPr>
        <w:rFonts w:ascii="Arial" w:hAnsi="Arial" w:cs="Arial"/>
        <w:sz w:val="20"/>
      </w:rPr>
    </w:pPr>
  </w:p>
  <w:p w14:paraId="50B3CAF0" w14:textId="3F6CE556" w:rsidR="00675969" w:rsidRDefault="00675969" w:rsidP="00675969">
    <w:pPr>
      <w:tabs>
        <w:tab w:val="left" w:pos="1073"/>
      </w:tabs>
      <w:spacing w:after="120"/>
      <w:rPr>
        <w:rFonts w:ascii="Arial" w:hAnsi="Arial" w:cs="Arial"/>
        <w:sz w:val="20"/>
      </w:rPr>
    </w:pPr>
    <w:r w:rsidRPr="00554629">
      <w:rPr>
        <w:rFonts w:ascii="Arial" w:hAnsi="Arial" w:cs="Arial"/>
        <w:sz w:val="20"/>
      </w:rPr>
      <w:t>ZP.271.RB-</w:t>
    </w:r>
    <w:r w:rsidR="00F737F5">
      <w:rPr>
        <w:rFonts w:ascii="Arial" w:hAnsi="Arial" w:cs="Arial"/>
        <w:sz w:val="20"/>
      </w:rPr>
      <w:t>12.16</w:t>
    </w:r>
    <w:r w:rsidRPr="00554629">
      <w:rPr>
        <w:rFonts w:ascii="Arial" w:hAnsi="Arial" w:cs="Arial"/>
        <w:sz w:val="20"/>
      </w:rPr>
      <w:t>.202</w:t>
    </w:r>
    <w:r>
      <w:rPr>
        <w:rFonts w:ascii="Arial" w:hAnsi="Arial" w:cs="Arial"/>
        <w:sz w:val="20"/>
      </w:rPr>
      <w:t>4</w:t>
    </w:r>
  </w:p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675969" w14:paraId="2F5E978F" w14:textId="77777777" w:rsidTr="00DE0A8D">
      <w:tc>
        <w:tcPr>
          <w:tcW w:w="3070" w:type="dxa"/>
          <w:shd w:val="clear" w:color="auto" w:fill="auto"/>
          <w:vAlign w:val="center"/>
        </w:tcPr>
        <w:p w14:paraId="1C7D313B" w14:textId="77777777" w:rsidR="00675969" w:rsidRDefault="00675969" w:rsidP="00675969">
          <w:pPr>
            <w:pStyle w:val="Nagwek"/>
          </w:pPr>
          <w:r>
            <w:rPr>
              <w:noProof/>
            </w:rPr>
            <w:drawing>
              <wp:inline distT="0" distB="0" distL="0" distR="0" wp14:anchorId="54119919" wp14:editId="422B27B4">
                <wp:extent cx="1163320" cy="658495"/>
                <wp:effectExtent l="0" t="0" r="0" b="8255"/>
                <wp:docPr id="207889034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shd w:val="clear" w:color="auto" w:fill="auto"/>
          <w:vAlign w:val="center"/>
        </w:tcPr>
        <w:p w14:paraId="09D66852" w14:textId="77777777" w:rsidR="00675969" w:rsidRDefault="00675969" w:rsidP="00675969">
          <w:pPr>
            <w:pStyle w:val="Nagwek"/>
            <w:jc w:val="center"/>
          </w:pPr>
        </w:p>
      </w:tc>
      <w:tc>
        <w:tcPr>
          <w:tcW w:w="3070" w:type="dxa"/>
          <w:shd w:val="clear" w:color="auto" w:fill="auto"/>
          <w:vAlign w:val="center"/>
        </w:tcPr>
        <w:p w14:paraId="016CDB00" w14:textId="77777777" w:rsidR="00675969" w:rsidRPr="00DF52B2" w:rsidRDefault="00675969" w:rsidP="00675969">
          <w:pPr>
            <w:jc w:val="right"/>
            <w:outlineLvl w:val="0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0C9EF325" wp14:editId="48E2823F">
                <wp:extent cx="1155700" cy="753745"/>
                <wp:effectExtent l="0" t="0" r="6350" b="8255"/>
                <wp:docPr id="201295607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700" cy="753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81A2DDF" w14:textId="77777777" w:rsidR="00675969" w:rsidRDefault="00675969" w:rsidP="00675969">
          <w:pPr>
            <w:pStyle w:val="Nagwek"/>
            <w:jc w:val="right"/>
          </w:pP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tbl>
  <w:p w14:paraId="707BC206" w14:textId="25CD5147" w:rsidR="007D12D6" w:rsidRPr="00675969" w:rsidRDefault="007D12D6" w:rsidP="00675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6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5"/>
  </w:num>
  <w:num w:numId="8" w16cid:durableId="1265961721">
    <w:abstractNumId w:val="12"/>
  </w:num>
  <w:num w:numId="9" w16cid:durableId="522205791">
    <w:abstractNumId w:val="8"/>
  </w:num>
  <w:num w:numId="10" w16cid:durableId="1263414765">
    <w:abstractNumId w:val="11"/>
  </w:num>
  <w:num w:numId="11" w16cid:durableId="1411853165">
    <w:abstractNumId w:val="4"/>
  </w:num>
  <w:num w:numId="12" w16cid:durableId="1144738808">
    <w:abstractNumId w:val="14"/>
  </w:num>
  <w:num w:numId="13" w16cid:durableId="203831642">
    <w:abstractNumId w:val="6"/>
  </w:num>
  <w:num w:numId="14" w16cid:durableId="195475187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6313"/>
    <w:rsid w:val="00176B94"/>
    <w:rsid w:val="00177D29"/>
    <w:rsid w:val="00184261"/>
    <w:rsid w:val="00197D6C"/>
    <w:rsid w:val="001A3FF9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47D0"/>
    <w:rsid w:val="002471D1"/>
    <w:rsid w:val="00250273"/>
    <w:rsid w:val="00253DE3"/>
    <w:rsid w:val="00257172"/>
    <w:rsid w:val="00260DF2"/>
    <w:rsid w:val="00263B66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A158E"/>
    <w:rsid w:val="003A253E"/>
    <w:rsid w:val="003A39F2"/>
    <w:rsid w:val="003C1212"/>
    <w:rsid w:val="003C3335"/>
    <w:rsid w:val="003C38A3"/>
    <w:rsid w:val="003C3D66"/>
    <w:rsid w:val="003C5545"/>
    <w:rsid w:val="003C554F"/>
    <w:rsid w:val="003D0DDD"/>
    <w:rsid w:val="003D7412"/>
    <w:rsid w:val="003F021E"/>
    <w:rsid w:val="0040149C"/>
    <w:rsid w:val="00414478"/>
    <w:rsid w:val="00422DC5"/>
    <w:rsid w:val="004253C0"/>
    <w:rsid w:val="0043240D"/>
    <w:rsid w:val="00447D84"/>
    <w:rsid w:val="00456138"/>
    <w:rsid w:val="004576A6"/>
    <w:rsid w:val="0046599B"/>
    <w:rsid w:val="004663A4"/>
    <w:rsid w:val="00470E66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4E416F"/>
    <w:rsid w:val="0050129E"/>
    <w:rsid w:val="005025B2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E7DEC"/>
    <w:rsid w:val="005F3FC8"/>
    <w:rsid w:val="005F57FA"/>
    <w:rsid w:val="005F7823"/>
    <w:rsid w:val="0060301F"/>
    <w:rsid w:val="00607170"/>
    <w:rsid w:val="006112C6"/>
    <w:rsid w:val="00615E80"/>
    <w:rsid w:val="00615F8C"/>
    <w:rsid w:val="00621F12"/>
    <w:rsid w:val="00622781"/>
    <w:rsid w:val="00635F7F"/>
    <w:rsid w:val="00640BFF"/>
    <w:rsid w:val="00661511"/>
    <w:rsid w:val="00663057"/>
    <w:rsid w:val="00675684"/>
    <w:rsid w:val="00675969"/>
    <w:rsid w:val="00675C65"/>
    <w:rsid w:val="0069188F"/>
    <w:rsid w:val="00694038"/>
    <w:rsid w:val="0069621B"/>
    <w:rsid w:val="006B5517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5517"/>
    <w:rsid w:val="00735620"/>
    <w:rsid w:val="00745D18"/>
    <w:rsid w:val="007614D0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0587D"/>
    <w:rsid w:val="00821FED"/>
    <w:rsid w:val="00827311"/>
    <w:rsid w:val="00832C7A"/>
    <w:rsid w:val="00834BB4"/>
    <w:rsid w:val="00835187"/>
    <w:rsid w:val="00846062"/>
    <w:rsid w:val="008461BF"/>
    <w:rsid w:val="0084668A"/>
    <w:rsid w:val="00856E3A"/>
    <w:rsid w:val="00861E80"/>
    <w:rsid w:val="00861FD7"/>
    <w:rsid w:val="0086214A"/>
    <w:rsid w:val="0086545B"/>
    <w:rsid w:val="008874BC"/>
    <w:rsid w:val="00892DE3"/>
    <w:rsid w:val="008945D9"/>
    <w:rsid w:val="00894A84"/>
    <w:rsid w:val="008A63D6"/>
    <w:rsid w:val="008A6A65"/>
    <w:rsid w:val="008C139A"/>
    <w:rsid w:val="008C337A"/>
    <w:rsid w:val="008D6A51"/>
    <w:rsid w:val="008D6AA3"/>
    <w:rsid w:val="008E5183"/>
    <w:rsid w:val="008F0264"/>
    <w:rsid w:val="008F7072"/>
    <w:rsid w:val="008F7AC8"/>
    <w:rsid w:val="0090330A"/>
    <w:rsid w:val="00920D0A"/>
    <w:rsid w:val="00937CD7"/>
    <w:rsid w:val="00947A85"/>
    <w:rsid w:val="00962704"/>
    <w:rsid w:val="00962990"/>
    <w:rsid w:val="0097140F"/>
    <w:rsid w:val="00971FAB"/>
    <w:rsid w:val="009728DB"/>
    <w:rsid w:val="00973F94"/>
    <w:rsid w:val="0097504F"/>
    <w:rsid w:val="00987EDF"/>
    <w:rsid w:val="00993568"/>
    <w:rsid w:val="00994426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17A9"/>
    <w:rsid w:val="00A94DB4"/>
    <w:rsid w:val="00AA556D"/>
    <w:rsid w:val="00AC17D6"/>
    <w:rsid w:val="00AD12DE"/>
    <w:rsid w:val="00AD1FEF"/>
    <w:rsid w:val="00AE6AA1"/>
    <w:rsid w:val="00AF392D"/>
    <w:rsid w:val="00B01F08"/>
    <w:rsid w:val="00B11049"/>
    <w:rsid w:val="00B16E8F"/>
    <w:rsid w:val="00B17D2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7107A"/>
    <w:rsid w:val="00B71365"/>
    <w:rsid w:val="00B71F20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2504C"/>
    <w:rsid w:val="00C27159"/>
    <w:rsid w:val="00C273F9"/>
    <w:rsid w:val="00C279A7"/>
    <w:rsid w:val="00C30EBC"/>
    <w:rsid w:val="00C3314F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B7D01"/>
    <w:rsid w:val="00CC263D"/>
    <w:rsid w:val="00CC30DD"/>
    <w:rsid w:val="00CC6546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82C13"/>
    <w:rsid w:val="00D83F66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E4C90"/>
    <w:rsid w:val="00EF000D"/>
    <w:rsid w:val="00EF254D"/>
    <w:rsid w:val="00EF443D"/>
    <w:rsid w:val="00EF67FA"/>
    <w:rsid w:val="00F0465F"/>
    <w:rsid w:val="00F15305"/>
    <w:rsid w:val="00F2002A"/>
    <w:rsid w:val="00F25519"/>
    <w:rsid w:val="00F27FBC"/>
    <w:rsid w:val="00F322E8"/>
    <w:rsid w:val="00F32756"/>
    <w:rsid w:val="00F45E4D"/>
    <w:rsid w:val="00F469D8"/>
    <w:rsid w:val="00F47E77"/>
    <w:rsid w:val="00F538A8"/>
    <w:rsid w:val="00F545A3"/>
    <w:rsid w:val="00F717C1"/>
    <w:rsid w:val="00F73791"/>
    <w:rsid w:val="00F737F5"/>
    <w:rsid w:val="00F82E8B"/>
    <w:rsid w:val="00F91EA5"/>
    <w:rsid w:val="00FB5706"/>
    <w:rsid w:val="00FB5904"/>
    <w:rsid w:val="00FB69FE"/>
    <w:rsid w:val="00FC0449"/>
    <w:rsid w:val="00FD1AFF"/>
    <w:rsid w:val="00FE2416"/>
    <w:rsid w:val="00FE3849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56</TotalTime>
  <Pages>2</Pages>
  <Words>260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16</cp:revision>
  <cp:lastPrinted>2024-03-12T09:43:00Z</cp:lastPrinted>
  <dcterms:created xsi:type="dcterms:W3CDTF">2023-07-05T10:34:00Z</dcterms:created>
  <dcterms:modified xsi:type="dcterms:W3CDTF">2024-10-14T11:14:00Z</dcterms:modified>
</cp:coreProperties>
</file>